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2473429" name="952f10c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850382" name="952f10c0-ed58-11f0-a021-35a17ea9e94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3853087" name="b4fe875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001035" name="b4fe8750-ed58-11f0-a021-35a17ea9e94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9233541" name="f00ffd1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555904" name="f00ffd10-ed58-11f0-a021-35a17ea9e94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8744046" name="7018c87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442407" name="7018c870-ed59-11f0-a021-35a17ea9e94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Wohnzimmer/ Gang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9473964" name="9edcfb4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261250" name="9edcfb40-ed59-11f0-a021-35a17ea9e94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0619699" name="fd96dc0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251506" name="fd96dc00-ed59-11f0-a021-35a17ea9e94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9686041" name="aec9fa3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382889" name="aec9fa30-ed59-11f0-a021-35a17ea9e94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4233930" name="4e6ea90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869273" name="4e6ea900-ed5a-11f0-a021-35a17ea9e94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Sockelleiste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3948313" name="69946da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386487" name="69946da0-ed5a-11f0-a021-35a17ea9e94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Gäste WC / Reduit / 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5577549" name="f0f51b0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381270" name="f0f51b00-ed5a-11f0-a021-35a17ea9e94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Gäste WC / Bad  / 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6052102" name="033dbd3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731396" name="033dbd30-ed5b-11f0-a021-35a17ea9e94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0493431" name="575ced0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832554" name="575ced00-ed5b-11f0-a021-35a17ea9e94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2771830" name="a73dafd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096587" name="a73dafd0-ed5b-11f0-a021-35a17ea9e94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1711274" name="0341714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801721" name="03417140-ed5c-11f0-a021-35a17ea9e94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4518549" name="14b0ca7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656270" name="14b0ca70-ed5c-11f0-a021-35a17ea9e94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0928779" name="ab11ccd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724354" name="ab11ccd0-ed5c-11f0-a021-35a17ea9e94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Oescherstrasse 17, 8702 Zollikon</w:t>
          </w:r>
        </w:p>
        <w:p>
          <w:pPr>
            <w:spacing w:before="0" w:after="0"/>
          </w:pPr>
          <w:r>
            <w:t>664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